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文件评审记录表</w:t>
      </w:r>
    </w:p>
    <w:p>
      <w:r>
        <w:t>记录编号：FM-006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文件编号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文件名称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评审日期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评审人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评审意见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评审结论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表单编号：FM-006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